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Авиационная и космическая медицина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Авиационная и космическая медицина | Записей: 1 | Кейс: 2 | Вопросов: 12</w:t>
      </w:r>
    </w:p>
    <w:p>
      <w:r>
        <w:br w:type="page"/>
      </w:r>
    </w:p>
    <w:p>
      <w:pPr>
        <w:pStyle w:val="Heading1"/>
      </w:pPr>
      <w:r>
        <w:t>Авиационная и космическая медицина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Авиационная и космическая медицина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Абитуриент Н., после окончания средней школы принял решение о подаче документов в военно-учебное заведение по подготовке летного состава.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Нет.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Абитуриент Н., 18 полных лет, имеет нормальное цветоощущение; остроту зрения 1,0 на каждый глаз без коррекции; артериальное давление 120/80 мм рт.ст., индекс массы тела 27 и массу тела 78 кг; рост 170 см; длину ног 94 см; длину рук 80 см; рост в положении сидя 90 см.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Характеристики из школы положительные. Результаты проведенного медицинского обследования, медицинская карта амбулаторного больного, сведения (справки) о состоянии на учете из психоневрологического, наркологического, противотуберкулезного и кожно-венерологического диспансеров – имеются, без особенностей.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Эмоциональное состояние спокойное. Кожные покровы обычной окраски и влажности. Слизистая носа, зева без особенностей. Барабанная перепонка без патологии. Носовое дыхание свободное. ЧСС 34 за 30 с, АД120/80ммрт.ст. Температура тела 36,6°С.</w:t>
      </w:r>
    </w:p>
    <w:p>
      <w:pPr>
        <w:pStyle w:val="Heading2"/>
      </w:pPr>
      <w:r>
        <w:t>1. Освидетельствование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Требования к состоянию здоровья граждан, поступающих в военно-учебные заведения по подготовке летчиков, определены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приказом Министра обороны РФ от 14.10.2015 N 615 «Об определении форм документации (кроме унифицированных форм медицинской документации), необходимых для деятельности военно-врачебных комиссий, созданных в Вооруженных Силах Российской Федерации»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приказом Министра обороны РФ от 27.04.2009 N 265 «Об утверждении Федеральных авиационных правил медицинского обеспечения полетов государственной авиации»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приказом Министра обороны РФ от 09.10.1999 N 455 (ред. от 19.06.2009) «Об утверждении Положения о медицинском освидетельствовании летного состава авиации Вооруженных Сил Российской Федерации»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приказом Министра обороны РФ от 20.10.2014 N 770 «О мерах по реализации в Вооруженных Силах Российской Федерации правовых актов по вопросам проведения военно-врачебной экспертизы»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приказом Министра обороны РФ от 09.10.1999 N 455 (ред. от 19.06.2009) «Об утверждении Положения о медицинском освидетельствовании летного состава авиации Вооруженных Сил Российской Федерации»</w:t>
      </w:r>
    </w:p>
    <w:p>
      <w:pPr>
        <w:ind w:left="504"/>
      </w:pPr>
      <w:r>
        <w:rPr>
          <w:b w:val="0"/>
          <w:i/>
        </w:rPr>
        <w:t>П. 3 приказа Министра обороны РФ от 09.10.1999 N 455 (ред. от 19.06.2009) "Об утверждении Положения о медицинском освидетельствовании летного состава авиации Вооруженных Сил Российской Федерации":</w:t>
        <w:br/>
        <w:br/>
        <w:t>«Требования к состоянию здоровья летного состава, граждан, поступающих в военно-учебные заведения, курсантов военно-учебных заведений по подготовке летного состава, руководителей полетов, парашютистов, планеристов и воздухоплавателей, военнослужащих, участвующих в выполнении полетных заданий на борту воздушного судна, изложены в Расписании болезней (приложение N 1 к настоящему Положению).</w:t>
        <w:br/>
        <w:br/>
        <w:t>Приказ Министра обороны РФ от 09.10.1999 N 455 (ред. от 19.06.2009) "Об утверждении Положения о медицинском освидетельствовании летного состава авиации Вооруженных Сил Российской Федерации"</w:t>
        <w:br/>
        <w:br/>
      </w:r>
      <w:hyperlink r:id="rId9">
        <w:r>
          <w:rPr>
            <w:color w:val="0F766E"/>
            <w:u w:val="single"/>
          </w:rPr>
          <w:t>http://base.garant.ru/181227/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Освидетельствование граждан, поступающих в военно-учебные заведения по подготовке летного состава, проводится по графе ____ расписания болезней «Положения о медицинском освидетельствовании летного состава авиации Вооруженных Сил Российской Федерации»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IV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III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II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I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I</w:t>
      </w:r>
    </w:p>
    <w:p>
      <w:pPr>
        <w:ind w:left="504"/>
      </w:pPr>
      <w:r>
        <w:rPr>
          <w:b w:val="0"/>
          <w:i/>
        </w:rPr>
        <w:t>П. 10 приказа Министра обороны РФ от 09.10.1999 N 455 (ред. от 19.06.2009) "Об утверждении Положения о медицинском освидетельствовании летного состава авиации Вооруженных Сил Российской Федерации":</w:t>
        <w:br/>
        <w:br/>
        <w:t>«При освидетельствовании в ВЛК медицинские требования к состоянию здоровья граждан предъявляются по следующим графам Расписания болезней: графа I - граждане, поступающие в военно-учебные заведения, и курсанты военно-учебных заведений по подготовке летного состава (до заключения контракта о прохождении военной службы);»</w:t>
        <w:br/>
        <w:br/>
        <w:t>Приказ Министра обороны РФ от 09.10.1999 N 455 (ред. от 19.06.2009) "Об утверждении Положения о медицинском освидетельствовании летного состава авиации Вооруженных Сил Российской Федерации"</w:t>
        <w:br/>
        <w:br/>
      </w:r>
      <w:hyperlink r:id="rId9">
        <w:r>
          <w:rPr>
            <w:color w:val="0F766E"/>
            <w:u w:val="single"/>
          </w:rPr>
          <w:t>http://base.garant.ru/181227/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Гражданам, поступающим в военно-учебные заведения, и курсантам военно-учебных заведений по подготовке летного состава, состояние здоровья которых не отвечает требованиям графы I Расписания болезней, выносится экспертное заключение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не годен к летному обучению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 допущен к полетам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годен с незначительными ограничениями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ограниченно годен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годен к летному обучению</w:t>
      </w:r>
    </w:p>
    <w:p>
      <w:pPr>
        <w:ind w:left="504"/>
      </w:pPr>
      <w:r>
        <w:rPr>
          <w:b w:val="0"/>
          <w:i/>
        </w:rPr>
        <w:t>п. 12 приказа Министра обороны РФ от 09.10.1999 N 455 (ред. от 19.06.2009) "Об утверждении Положения о медицинском освидетельствовании летного состава авиации Вооруженных Сил Российской Федерации":</w:t>
        <w:br/>
        <w:br/>
        <w:t>«Гражданам, поступающим в вузы, и курсантам вузов по подготовке летного состава, состояние здоровья которых не отвечает требованиям графы I (до заключения контракта о прохождении военной службы) и граф II - V (после заключения контракта о прохождении военной службы, в зависимости от рода авиации) Расписания болезней, выносится экспертное заключение о негодности к летному обучению."</w:t>
        <w:br/>
        <w:br/>
        <w:t>Приказ Министра обороны РФ от 09.10.1999 N 455 (ред. от 19.06.2009) "Об утверждении Положения о медицинском освидетельствовании летного состава авиации Вооруженных Сил Российской Федерации"</w:t>
        <w:br/>
        <w:br/>
      </w:r>
      <w:hyperlink r:id="rId9">
        <w:r>
          <w:rPr>
            <w:color w:val="0F766E"/>
            <w:u w:val="single"/>
          </w:rPr>
          <w:t>http://base.garant.ru/181227/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Граждане, поступающие в военно-учебные заведения по подготовке летного состава и не проходившие военную службу, проходят предварительное медицинское освидетельствование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ВВК военного округа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лаборатории авиационной медицины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ВЛК вузов по подготовке летного состава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ВВК военных комиссариатов субъектов Российской Федерации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ВВК военных комиссариатов субъектов Российской Федерации</w:t>
      </w:r>
    </w:p>
    <w:p>
      <w:pPr>
        <w:ind w:left="504"/>
      </w:pPr>
      <w:r>
        <w:rPr>
          <w:b w:val="0"/>
          <w:i/>
        </w:rPr>
        <w:t>п. 14 приказа Министра обороны РФ от 09.10.1999 N 455 (ред. от 19.06.2009) "Об утверждении Положения о медицинском освидетельствовании летного состава авиации Вооруженных Сил Российской Федерации":</w:t>
        <w:br/>
        <w:br/>
        <w:t>«На основании настоящего Положения медицинскому освидетельствованию подлежат:</w:t>
        <w:br/>
        <w:br/>
        <w:t>Граждане, поступающие в вузы по подготовке летного состава: граждане, не проходящие военную службу: Предварительное – ВВК военных комиссариатов субъектов Российской Федерации»</w:t>
        <w:br/>
        <w:br/>
        <w:t>Приказ Министра обороны РФ от 09.10.1999 N 455 (ред. от 19.06.2009) "Об утверждении Положения о медицинском освидетельствовании летного состава авиации Вооруженных Сил Российской Федерации"</w:t>
        <w:br/>
        <w:br/>
      </w:r>
      <w:hyperlink r:id="rId9">
        <w:r>
          <w:rPr>
            <w:color w:val="0F766E"/>
            <w:u w:val="single"/>
          </w:rPr>
          <w:t>http://base.garant.ru/181227/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Граждане, поступающие в военно-учебные заведения по подготовке летного состава и не проходившие военную службу, проходят окончательное медицинское освидетельствование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ЦВЛК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ВВК военного округа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лаборатории авиационной медицины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ВЛК вузов по подготовке летного состава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ВЛК вузов по подготовке летного состава</w:t>
      </w:r>
    </w:p>
    <w:p>
      <w:pPr>
        <w:ind w:left="504"/>
      </w:pPr>
      <w:r>
        <w:rPr>
          <w:b w:val="0"/>
          <w:i/>
        </w:rPr>
        <w:t>п. 14 приказа Министра обороны РФ от 09.10.1999 N 455 (ред. от 19.06.2009) "Об утверждении Положения о медицинском освидетельствовании летного состава авиации Вооруженных Сил Российской Федерации":</w:t>
        <w:br/>
        <w:br/>
        <w:t>«На основании настоящего Положения медицинскому освидетельствованию подлежат:</w:t>
        <w:br/>
        <w:br/>
        <w:t>Граждане, поступающие в вузы по подготовке летного состава: граждане, не проходящие военную службу: Окончательное – ВЛК вузов по подготовке летного состава»</w:t>
        <w:br/>
        <w:br/>
        <w:t>Приказ Министра обороны РФ от 09.10.1999 N 455 (ред. от 19.06.2009) "Об утверждении Положения о медицинском освидетельствовании летного состава авиации Вооруженных Сил Российской Федерации"</w:t>
        <w:br/>
        <w:br/>
      </w:r>
      <w:hyperlink r:id="rId9">
        <w:r>
          <w:rPr>
            <w:color w:val="0F766E"/>
            <w:u w:val="single"/>
          </w:rPr>
          <w:t>http://base.garant.ru/181227/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Перед направлением на предварительное медицинское освидетельствование в военном комиссариате субъекта Российской Федерации на кандидата оформляется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медицинская книжка (форма 1)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амбулаторная карта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медицинская книжка (форма 2)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карта медицинского освидетельствования гражданина, поступающего в военно-учебное заведение по подготовке летного состава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карта медицинского освидетельствования гражданина, поступающего в военно-учебное заведение по подготовке летного состава</w:t>
      </w:r>
    </w:p>
    <w:p>
      <w:pPr>
        <w:ind w:left="504"/>
      </w:pPr>
      <w:r>
        <w:rPr>
          <w:b w:val="0"/>
          <w:i/>
        </w:rPr>
        <w:t>П. 15 приказа Министра обороны РФ от 09.10.1999 N 455 (ред. от 19.06.2009) "Об утверждении Положения о медицинском освидетельствовании летного состава авиации Вооруженных Сил Российской Федерации":</w:t>
        <w:br/>
        <w:br/>
        <w:t>«Перед направлением на предварительное медицинское освидетельствование в военном комиссариате субъекта Российской Федерации или в воинской части на кандидата, отвечающего этим требованиям, оформляется "Карта медицинского освидетельствования гражданина, поступающего в военно-учебное заведение по подготовке летного состава"»</w:t>
        <w:br/>
        <w:br/>
        <w:t>Приказ Министра обороны РФ от 09.10.1999 N 455 (ред. от 19.06.2009) "Об утверждении Положения о медицинском освидетельствовании летного состава авиации Вооруженных Сил Российской Федерации"</w:t>
        <w:br/>
        <w:br/>
      </w:r>
      <w:hyperlink r:id="rId9">
        <w:r>
          <w:rPr>
            <w:color w:val="0F766E"/>
            <w:u w:val="single"/>
          </w:rPr>
          <w:t>http://base.garant.ru/181227/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Гражданину, не проходившему военную службу и поступающему в военно-учебное заведение по подготовке летного состава, на предварительном медицинском освидетельствовании в военном комиссариате субъекта Российской Федерации не проводятся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рентгенография околоносовых пазух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общий анализ мочи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общий анализ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исследования на переносимость радиальных ускорений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исследования на переносимость радиальных ускорений</w:t>
      </w:r>
    </w:p>
    <w:p>
      <w:pPr>
        <w:ind w:left="504"/>
      </w:pPr>
      <w:r>
        <w:rPr>
          <w:b w:val="0"/>
          <w:i/>
        </w:rPr>
        <w:t>п. 15 приказа Министра обороны РФ от 09.10.1999 N 455 (ред. от 19.06.2009) "Об утверждении Положения о медицинском освидетельствовании летного состава авиации Вооруженных Сил Российской Федерации":</w:t>
        <w:br/>
        <w:br/>
        <w:t>Перед направлением на предварительное медицинское освидетельствование в военном комиссариате субъекта Российской Федерации или в воинской части на кандидата, отвечающего этим требованиям, оформляется «Карта медицинского освидетельствования гражданина, поступающего в военно-учебное заведение по подготовке летного состава» …</w:t>
        <w:br/>
        <w:br/>
        <w:t>Ему проводятся: общие анализы крови и мочи, исследование крови на ВИЧ и серологические реакции на сифилис, исследование кала на яйца гельминтов и цисты лямблий, рентгенография околоносовых пазух, флюорографическое (рентгенологическое) исследование органов грудной клетки в двух проекциях, электрокардиография в 12 отведениях в покое и после физической нагрузки.»</w:t>
        <w:br/>
        <w:br/>
        <w:t>Приказ Министра обороны РФ от 09.10.1999 N 455 (ред. от 19.06.2009) "Об утверждении Положения о медицинском освидетельствовании летного состава авиации Вооруженных Сил Российской Федерации"</w:t>
        <w:br/>
        <w:br/>
      </w:r>
      <w:hyperlink r:id="rId9">
        <w:r>
          <w:rPr>
            <w:color w:val="0F766E"/>
            <w:u w:val="single"/>
          </w:rPr>
          <w:t>http://base.garant.ru/181227/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Граждане подлежат обязательному медицинскому освидетельствованию врачебно-летной комиссией военно-учебного заведения после прибытия не ранее, чем через +___+ суток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5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1,5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</w:t>
      </w:r>
    </w:p>
    <w:p>
      <w:pPr>
        <w:ind w:left="504"/>
      </w:pPr>
      <w:r>
        <w:rPr>
          <w:b w:val="0"/>
          <w:i/>
        </w:rPr>
        <w:t>П.18 приказа Министра обороны РФ от 09.10.1999 N 455 (ред. от 19.06.2009) "Об утверждении Положения о медицинском освидетельствовании летного состава авиации Вооруженных Сил Российской Федерации":</w:t>
        <w:br/>
        <w:br/>
        <w:t>«Граждане, поступающие в вузы по подготовке летного состава, подлежат обязательному медицинскому освидетельствованию врачебно-летной комиссией вуза, которое проводится не ранее чем через двое суток после прибытия.»</w:t>
        <w:br/>
        <w:br/>
        <w:t>Приказ Министра обороны РФ от 09.10.1999 N 455 (ред. от 19.06.2009) "Об утверждении Положения о медицинском освидетельствовании летного состава авиации Вооруженных Сил Российской Федерации"</w:t>
        <w:br/>
        <w:br/>
      </w:r>
      <w:hyperlink r:id="rId9">
        <w:r>
          <w:rPr>
            <w:color w:val="0F766E"/>
            <w:u w:val="single"/>
          </w:rPr>
          <w:t>http://base.garant.ru/181227/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Результаты медицинского освидетельствования в военно-учебном заведении записываются в книгу протоколов заседаний врачебно-летной комиссии и в(о)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вкладыш к медицинской книжке (форма 3)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историю болезни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карту медицинского освидетельствования гражданина, поступающего в военно-учебное заведение по подготовке летного состава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амбулаторную карту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карту медицинского освидетельствования гражданина, поступающего в военно-учебное заведение по подготовке летного состава</w:t>
      </w:r>
    </w:p>
    <w:p>
      <w:pPr>
        <w:ind w:left="504"/>
      </w:pPr>
      <w:r>
        <w:rPr>
          <w:b w:val="0"/>
          <w:i/>
        </w:rPr>
        <w:t>П. 22 приказа Министра обороны РФ от 09.10.1999 N 455 (ред. от 19.06.2009) "Об утверждении Положения о медицинском освидетельствовании летного состава авиации Вооруженных Сил Российской Федерации":</w:t>
        <w:br/>
        <w:br/>
        <w:t>«Результаты медицинского освидетельствования гражданина записываются в книгу протоколов заседаний врачебно-летной комиссии (приложение N5 к настоящему Положению), в  "Карту медицинского освидетельствования гражданина, поступающего в военно-учебное заведение по подготовке летного состава" (приложение N 4 к настоящему Положению), а военнослужащему, кроме того, в его медицинскую книжку.»</w:t>
        <w:br/>
        <w:br/>
        <w:t>Приказ Министра обороны РФ от 09.10.1999 N 455 (ред. от 19.06.2009) "Об утверждении Положения о медицинском освидетельствовании летного состава авиации Вооруженных Сил Российской Федерации"</w:t>
        <w:br/>
        <w:br/>
      </w:r>
      <w:hyperlink r:id="rId9">
        <w:r>
          <w:rPr>
            <w:color w:val="0F766E"/>
            <w:u w:val="single"/>
          </w:rPr>
          <w:t>http://base.garant.ru/181227/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Курсанты военно-учебных заведений по подготовке летного состава подлежат медицинскому освидетельствованию во врачебно-летной комиссии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ежегодно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 раза в год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 раз в 3 года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 раз в 2 года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ежегодно</w:t>
      </w:r>
    </w:p>
    <w:p>
      <w:pPr>
        <w:ind w:left="504"/>
      </w:pPr>
      <w:r>
        <w:rPr>
          <w:b w:val="0"/>
          <w:i/>
        </w:rPr>
        <w:t>П. 27 приказа Министра обороны РФ от 09.10.1999 N 455 (ред. от 19.06.2009) "Об утверждении Положения о медицинском освидетельствовании летного состава авиации Вооруженных Сил Российской Федерации":</w:t>
        <w:br/>
        <w:br/>
        <w:t>«Курсанты вузов по подготовке летного состава подлежат ежегодному медицинскому освидетельствованию в ВЛК.»</w:t>
        <w:br/>
        <w:br/>
        <w:t>Приказ Министра обороны РФ от 09.10.1999 N 455 (ред. от 19.06.2009) "Об утверждении Положения о медицинском освидетельствовании летного состава авиации Вооруженных Сил Российской Федерации"</w:t>
        <w:br/>
        <w:br/>
      </w:r>
      <w:hyperlink r:id="rId9">
        <w:r>
          <w:rPr>
            <w:color w:val="0F766E"/>
            <w:u w:val="single"/>
          </w:rPr>
          <w:t>http://base.garant.ru/181227/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Из результатов медицинского освидетельствования курсантов первого курса военно-учебных заведений во врачебно-летной комиссии заносятся в военный билет результаты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исследования крови на группу и резус фактор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флюорографического обследования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электрокардиографического обследования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рентгенологического обследования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исследования крови на группу и резус фактор</w:t>
      </w:r>
    </w:p>
    <w:p>
      <w:pPr>
        <w:ind w:left="504"/>
      </w:pPr>
      <w:r>
        <w:rPr>
          <w:b w:val="0"/>
          <w:i/>
        </w:rPr>
        <w:t>П. 27 приказа Министра обороны РФ от 09.10.1999 N 455 (ред. от 19.06.2009) "Об утверждении Положения о медицинском освидетельствовании летного состава авиации Вооруженных Сил Российской Федерации":</w:t>
        <w:br/>
        <w:br/>
        <w:t>«Курсанты вузов по подготовке летного состава подлежат ежегодному медицинскому освидетельствованию в ВЛК. При этом им проводятся: рентгенофлюорографическое исследование органов грудной клетки, общие анализы крови и мочи, исследования кала на яйца гельминтов и цисты лямблий, электрокардиографическое исследование в 12 отведениях в покое и после физической нагрузки, осмотры специалистами ВЛК, при необходимости санация полости рта (курсантам первого курса производится исследование крови на группу и резус-фактор, результаты которых заносятся в медицинскую книжку и военный билет).»</w:t>
        <w:br/>
        <w:br/>
        <w:t>Приказ Министра обороны РФ от 09.10.1999 N 455 (ред. от 19.06.2009) "Об утверждении Положения о медицинском освидетельствовании летного состава авиации Вооруженных Сил Российской Федерации"</w:t>
        <w:br/>
        <w:br/>
      </w:r>
      <w:hyperlink r:id="rId9">
        <w:r>
          <w:rPr>
            <w:color w:val="0F766E"/>
            <w:u w:val="single"/>
          </w:rPr>
          <w:t>http://base.garant.ru/181227/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До завершения медицинского освидетельствования гражданам, поступающим в военно-учебные заведения по подготовке летного состава, не разрешается участвовать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просмотре телепередач и досуговых мероприятиях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работах и спортивных мероприятиях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культурно-развлекательных мероприятиях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воспитательно-патриотических мероприятиях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работах и спортивных мероприятиях</w:t>
      </w:r>
    </w:p>
    <w:p>
      <w:pPr>
        <w:ind w:left="504"/>
      </w:pPr>
      <w:r>
        <w:rPr>
          <w:b w:val="0"/>
          <w:i/>
        </w:rPr>
        <w:t>П. 18 приказа Министра обороны РФ от 09.10.1999 N 455 (ред. от 19.06.2009) "Об утверждении Положения о медицинском освидетельствовании летного состава авиации Вооруженных Сил Российской Федерации":</w:t>
        <w:br/>
        <w:br/>
        <w:t>«Граждане, поступающие в вузы по подготовке летного состава, подлежат обязательному медицинскому освидетельствованию врачебно-летной комиссией вуза, которое проводится не ранее чем через двое суток после прибытия.</w:t>
        <w:br/>
        <w:br/>
        <w:t>До завершения медицинского освидетельствования не разрешается использовать граждан на работах и спортивных мероприятиях.»</w:t>
        <w:br/>
        <w:br/>
        <w:t>Приказ Министра обороны РФ от 09.10.1999 N 455 (ред. от 19.06.2009) "Об утверждении Положения о медицинском освидетельствовании летного состава авиации Вооруженных Сил Российской Федерации"</w:t>
        <w:br/>
        <w:br/>
      </w:r>
      <w:hyperlink r:id="rId9">
        <w:r>
          <w:rPr>
            <w:color w:val="0F766E"/>
            <w:u w:val="single"/>
          </w:rPr>
          <w:t>http://base.garant.ru/181227/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://base.garant.ru/181227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